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E49" w:rsidRDefault="00EA7E49" w:rsidP="004F3336">
      <w:bookmarkStart w:id="0" w:name="_GoBack"/>
      <w:bookmarkEnd w:id="0"/>
    </w:p>
    <w:p w:rsidR="00EA7E49" w:rsidRPr="00173A14" w:rsidRDefault="003E6499" w:rsidP="004F333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Formulier </w:t>
      </w:r>
      <w:r w:rsidR="00B77654" w:rsidRPr="00173A14">
        <w:rPr>
          <w:b/>
          <w:bCs/>
          <w:sz w:val="40"/>
          <w:szCs w:val="40"/>
        </w:rPr>
        <w:t xml:space="preserve">Voorkeur </w:t>
      </w:r>
      <w:r w:rsidR="00263524">
        <w:rPr>
          <w:b/>
          <w:bCs/>
          <w:sz w:val="40"/>
          <w:szCs w:val="40"/>
        </w:rPr>
        <w:t xml:space="preserve">perceel </w:t>
      </w:r>
    </w:p>
    <w:p w:rsidR="00B77654" w:rsidRDefault="00B77654" w:rsidP="004F3336"/>
    <w:p w:rsidR="004F3336" w:rsidRDefault="004F3336" w:rsidP="004F3336">
      <w:r>
        <w:t>ten behoeve van</w:t>
      </w:r>
    </w:p>
    <w:p w:rsidR="004F3336" w:rsidRDefault="004F3336" w:rsidP="004F3336"/>
    <w:p w:rsidR="004F3336" w:rsidRDefault="001C49DB" w:rsidP="004F3336">
      <w:r w:rsidRPr="001701EC">
        <w:rPr>
          <w:rFonts w:eastAsia="Calibri"/>
          <w:b/>
          <w:bCs/>
          <w:sz w:val="24"/>
          <w:szCs w:val="24"/>
          <w:lang w:eastAsia="en-US"/>
        </w:rPr>
        <w:t xml:space="preserve">AI </w:t>
      </w:r>
      <w:r w:rsidR="00B04208">
        <w:rPr>
          <w:rFonts w:eastAsia="Calibri"/>
          <w:b/>
          <w:bCs/>
          <w:sz w:val="24"/>
          <w:szCs w:val="24"/>
          <w:lang w:eastAsia="en-US"/>
        </w:rPr>
        <w:t>202</w:t>
      </w:r>
      <w:r w:rsidR="00BB7F11">
        <w:rPr>
          <w:rFonts w:eastAsia="Calibri"/>
          <w:b/>
          <w:bCs/>
          <w:sz w:val="24"/>
          <w:szCs w:val="24"/>
          <w:lang w:eastAsia="en-US"/>
        </w:rPr>
        <w:t>2</w:t>
      </w:r>
      <w:r w:rsidR="00B04208">
        <w:rPr>
          <w:rFonts w:eastAsia="Calibri"/>
          <w:b/>
          <w:bCs/>
          <w:sz w:val="24"/>
          <w:szCs w:val="24"/>
          <w:lang w:eastAsia="en-US"/>
        </w:rPr>
        <w:t>-</w:t>
      </w:r>
      <w:r w:rsidR="000E6543">
        <w:rPr>
          <w:rFonts w:cs="Arial"/>
          <w:b/>
          <w:sz w:val="24"/>
          <w:szCs w:val="24"/>
        </w:rPr>
        <w:t>0059</w:t>
      </w:r>
      <w:r w:rsidR="00BB7F11">
        <w:rPr>
          <w:rFonts w:cs="Arial"/>
          <w:sz w:val="24"/>
          <w:szCs w:val="24"/>
        </w:rPr>
        <w:t xml:space="preserve"> </w:t>
      </w:r>
      <w:r w:rsidR="000E6543">
        <w:rPr>
          <w:rFonts w:cs="Arial"/>
          <w:sz w:val="24"/>
          <w:szCs w:val="24"/>
        </w:rPr>
        <w:tab/>
      </w:r>
      <w:r w:rsidR="000E6543">
        <w:rPr>
          <w:rFonts w:cs="Arial"/>
          <w:sz w:val="24"/>
          <w:szCs w:val="24"/>
        </w:rPr>
        <w:tab/>
      </w:r>
      <w:r w:rsidR="000E6543" w:rsidRPr="000E6543">
        <w:rPr>
          <w:rFonts w:cs="Arial"/>
          <w:b/>
          <w:sz w:val="24"/>
          <w:szCs w:val="24"/>
        </w:rPr>
        <w:t xml:space="preserve">RAW-raamovereenkomst </w:t>
      </w:r>
      <w:r w:rsidR="00174438">
        <w:rPr>
          <w:rFonts w:cs="Arial"/>
          <w:b/>
          <w:sz w:val="24"/>
          <w:szCs w:val="24"/>
        </w:rPr>
        <w:t xml:space="preserve">Boomonderhoud </w:t>
      </w:r>
      <w:r w:rsidR="000E6543" w:rsidRPr="000E6543">
        <w:rPr>
          <w:rFonts w:cs="Arial"/>
          <w:b/>
          <w:sz w:val="24"/>
          <w:szCs w:val="24"/>
        </w:rPr>
        <w:t>2022</w:t>
      </w:r>
      <w:r w:rsidR="004F3336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Zie paragraf</w:t>
      </w:r>
      <w:r w:rsidR="00781D78">
        <w:t>en</w:t>
      </w:r>
      <w:r>
        <w:t xml:space="preserve"> </w:t>
      </w:r>
      <w:r w:rsidR="00205007">
        <w:t>0.</w:t>
      </w:r>
      <w:r w:rsidR="00DA034E">
        <w:t>07</w:t>
      </w:r>
      <w:r>
        <w:t xml:space="preserve"> </w:t>
      </w:r>
      <w:r w:rsidR="00781D78">
        <w:t xml:space="preserve">en </w:t>
      </w:r>
      <w:r w:rsidR="00205007">
        <w:t>1.03</w:t>
      </w:r>
      <w:r w:rsidR="00781D78">
        <w:t xml:space="preserve"> </w:t>
      </w:r>
      <w:r>
        <w:t xml:space="preserve">van de </w:t>
      </w:r>
      <w:r w:rsidR="00205007" w:rsidRPr="00205007">
        <w:t xml:space="preserve">RAW-raamovereenkomst </w:t>
      </w:r>
      <w:r>
        <w:t xml:space="preserve"> voor de relevante condities met betrekking tot </w:t>
      </w:r>
      <w:r w:rsidR="00205007">
        <w:t xml:space="preserve">de </w:t>
      </w:r>
      <w:r w:rsidR="00263524">
        <w:t xml:space="preserve">percelen bijbehorende </w:t>
      </w:r>
      <w:r w:rsidR="00205007">
        <w:t>deel</w:t>
      </w:r>
      <w:r>
        <w:t>gebieden.</w:t>
      </w:r>
    </w:p>
    <w:p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31F5F" w:rsidRPr="00655558" w:rsidRDefault="00A31F5F" w:rsidP="004F3336"/>
    <w:p w:rsidR="00554C38" w:rsidRDefault="00BB7F11" w:rsidP="004F3336"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[Naam Inschrijver]</w:instrText>
      </w:r>
      <w:r w:rsidRPr="00BA787E">
        <w:rPr>
          <w:rFonts w:cs="Arial"/>
          <w:b/>
          <w:highlight w:val="yellow"/>
        </w:rPr>
        <w:fldChar w:fldCharType="end"/>
      </w:r>
      <w:r w:rsidR="009E4683" w:rsidRPr="00BA787E">
        <w:rPr>
          <w:rFonts w:cs="Arial"/>
          <w:i/>
          <w:iCs/>
        </w:rPr>
        <w:t xml:space="preserve"> </w:t>
      </w:r>
      <w:r w:rsidR="009E4683" w:rsidRPr="00BA787E">
        <w:rPr>
          <w:rFonts w:cs="Arial"/>
        </w:rPr>
        <w:t>gevestigd te</w:t>
      </w:r>
      <w:r w:rsidR="009E4683" w:rsidRPr="00BA787E">
        <w:rPr>
          <w:rFonts w:cs="Arial"/>
          <w:i/>
          <w:iCs/>
        </w:rPr>
        <w:t xml:space="preserve"> </w:t>
      </w:r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[Vestigingsplaats inschrijver]</w:instrText>
      </w:r>
      <w:r w:rsidRPr="00BA787E">
        <w:rPr>
          <w:rFonts w:cs="Arial"/>
          <w:b/>
          <w:highlight w:val="yellow"/>
        </w:rPr>
        <w:fldChar w:fldCharType="end"/>
      </w:r>
      <w:r w:rsidR="00BA787E">
        <w:rPr>
          <w:rFonts w:cs="Arial"/>
          <w:b/>
          <w:sz w:val="24"/>
          <w:szCs w:val="24"/>
        </w:rPr>
        <w:t xml:space="preserve"> </w:t>
      </w:r>
      <w:r w:rsidR="004F3336" w:rsidRPr="00655558">
        <w:t>verklaart dat</w:t>
      </w:r>
    </w:p>
    <w:p w:rsidR="00A31F5F" w:rsidRDefault="00A31F5F" w:rsidP="004F3336">
      <w:pPr>
        <w:rPr>
          <w:b/>
        </w:rPr>
      </w:pPr>
    </w:p>
    <w:p w:rsidR="00DF0976" w:rsidRPr="00A31F5F" w:rsidRDefault="00554C38" w:rsidP="004F3336">
      <w:pPr>
        <w:rPr>
          <w:b/>
          <w:bCs/>
        </w:rPr>
      </w:pPr>
      <w:r w:rsidRPr="003E4008">
        <w:rPr>
          <w:b/>
        </w:rPr>
        <w:t xml:space="preserve">Inschrijver </w:t>
      </w:r>
      <w:r w:rsidR="003C3F8E" w:rsidRPr="00A31F5F">
        <w:rPr>
          <w:b/>
          <w:bCs/>
        </w:rPr>
        <w:t>de volgende voorkeur</w:t>
      </w:r>
      <w:r w:rsidR="00AD6A05">
        <w:rPr>
          <w:b/>
          <w:bCs/>
        </w:rPr>
        <w:t xml:space="preserve"> heeft qua </w:t>
      </w:r>
      <w:r w:rsidR="00BA787E">
        <w:rPr>
          <w:b/>
          <w:bCs/>
        </w:rPr>
        <w:t>percelen</w:t>
      </w:r>
      <w:r w:rsidR="00205007">
        <w:rPr>
          <w:b/>
          <w:bCs/>
        </w:rPr>
        <w:t>:</w:t>
      </w:r>
    </w:p>
    <w:p w:rsidR="00A31F5F" w:rsidRPr="003259C6" w:rsidRDefault="00A31F5F" w:rsidP="004F3336"/>
    <w:p w:rsidR="00AD6A05" w:rsidRDefault="00BA787E" w:rsidP="00AD6A05">
      <w:pPr>
        <w:pStyle w:val="Opsommingbullet"/>
        <w:numPr>
          <w:ilvl w:val="0"/>
          <w:numId w:val="0"/>
        </w:numPr>
        <w:ind w:left="227" w:hanging="227"/>
      </w:pPr>
      <w:r w:rsidRPr="00BA787E">
        <w:t>Eerste voorkeur</w:t>
      </w:r>
      <w:r w:rsidRPr="00BA787E">
        <w:tab/>
      </w:r>
      <w:r>
        <w:tab/>
      </w:r>
      <w:sdt>
        <w:sdtPr>
          <w:id w:val="1952360080"/>
          <w:placeholder>
            <w:docPart w:val="DefaultPlaceholder_-1854013439"/>
          </w:placeholder>
          <w:showingPlcHdr/>
          <w:comboBox>
            <w:listItem w:value="Kies een item."/>
            <w:listItem w:displayText="Perceel 1: West en Nieuw-West" w:value="Perceel 1: West en Nieuw-West"/>
            <w:listItem w:displayText="Perceel 2: Zuid, Zuid-Oost en Amsterdamse Bos (Weesp)" w:value="Perceel 2: Zuid, Zuid-Oost en Amsterdamse Bos (Weesp)"/>
            <w:listItem w:displayText="Perceel 3: Centrum, Noord en Oost" w:value="Perceel 3: Centrum, Noord en Oost"/>
          </w:comboBox>
        </w:sdtPr>
        <w:sdtEndPr/>
        <w:sdtContent>
          <w:r w:rsidRPr="00474C5F">
            <w:rPr>
              <w:rStyle w:val="Tekstvantijdelijkeaanduiding"/>
            </w:rPr>
            <w:t>Kies een item.</w:t>
          </w:r>
        </w:sdtContent>
      </w:sdt>
    </w:p>
    <w:p w:rsidR="00BA787E" w:rsidRPr="00BA787E" w:rsidRDefault="00BA787E" w:rsidP="00AD6A05">
      <w:pPr>
        <w:pStyle w:val="Opsommingbullet"/>
        <w:numPr>
          <w:ilvl w:val="0"/>
          <w:numId w:val="0"/>
        </w:numPr>
        <w:ind w:left="227" w:hanging="227"/>
      </w:pPr>
    </w:p>
    <w:p w:rsidR="00532480" w:rsidRPr="00BA787E" w:rsidRDefault="00BA787E" w:rsidP="00AD6A05">
      <w:pPr>
        <w:pStyle w:val="Opsommingbullet"/>
        <w:numPr>
          <w:ilvl w:val="0"/>
          <w:numId w:val="0"/>
        </w:numPr>
        <w:ind w:left="227" w:hanging="227"/>
      </w:pPr>
      <w:r w:rsidRPr="00BA787E">
        <w:t xml:space="preserve">Tweede voorkeur </w:t>
      </w:r>
      <w:r w:rsidRPr="00BA787E">
        <w:tab/>
      </w:r>
      <w:sdt>
        <w:sdtPr>
          <w:id w:val="893700831"/>
          <w:placeholder>
            <w:docPart w:val="8E801E6B40864BBABC8D8D120C00489C"/>
          </w:placeholder>
          <w:showingPlcHdr/>
          <w:comboBox>
            <w:listItem w:value="Kies een item."/>
            <w:listItem w:displayText="Perceel 1: West en Nieuw-West" w:value="Perceel 1: West en Nieuw-West"/>
            <w:listItem w:displayText="Perceel 2: Zuid, Zuid-Oost en Amsterdamse Bos (Weesp)" w:value="Perceel 2: Zuid, Zuid-Oost en Amsterdamse Bos (Weesp)"/>
            <w:listItem w:displayText="Perceel 3: Centrum, Noord en Oost" w:value="Perceel 3: Centrum, Noord en Oost"/>
          </w:comboBox>
        </w:sdtPr>
        <w:sdtEndPr/>
        <w:sdtContent>
          <w:r w:rsidRPr="00474C5F">
            <w:rPr>
              <w:rStyle w:val="Tekstvantijdelijkeaanduiding"/>
            </w:rPr>
            <w:t>Kies een item.</w:t>
          </w:r>
        </w:sdtContent>
      </w:sdt>
    </w:p>
    <w:p w:rsidR="00BA787E" w:rsidRDefault="00BA787E" w:rsidP="00BA787E">
      <w:pPr>
        <w:pStyle w:val="Opsommingbullet"/>
        <w:numPr>
          <w:ilvl w:val="0"/>
          <w:numId w:val="0"/>
        </w:numPr>
        <w:ind w:left="227" w:hanging="227"/>
      </w:pPr>
    </w:p>
    <w:p w:rsidR="00BA787E" w:rsidRPr="00BA787E" w:rsidRDefault="00BA787E" w:rsidP="00BA787E">
      <w:pPr>
        <w:pStyle w:val="Opsommingbullet"/>
        <w:numPr>
          <w:ilvl w:val="0"/>
          <w:numId w:val="0"/>
        </w:numPr>
        <w:ind w:left="227" w:hanging="227"/>
      </w:pPr>
      <w:r>
        <w:t>Derde</w:t>
      </w:r>
      <w:r w:rsidRPr="00BA787E">
        <w:t xml:space="preserve"> voorkeur </w:t>
      </w:r>
      <w:r w:rsidRPr="00BA787E">
        <w:tab/>
      </w:r>
      <w:r>
        <w:tab/>
      </w:r>
      <w:sdt>
        <w:sdtPr>
          <w:id w:val="1131518082"/>
          <w:placeholder>
            <w:docPart w:val="FF42B69EFE0342489EC707477F310D2F"/>
          </w:placeholder>
          <w:showingPlcHdr/>
          <w:comboBox>
            <w:listItem w:value="Kies een item."/>
            <w:listItem w:displayText="Perceel 1: West en Nieuw-West" w:value="Perceel 1: West en Nieuw-West"/>
            <w:listItem w:displayText="Perceel 2: Zuid, Zuid-Oost en Amsterdamse Bos (Weesp)" w:value="Perceel 2: Zuid, Zuid-Oost en Amsterdamse Bos (Weesp)"/>
            <w:listItem w:displayText="Perceel 3: Centrum, Noord en Oost" w:value="Perceel 3: Centrum, Noord en Oost"/>
          </w:comboBox>
        </w:sdtPr>
        <w:sdtEndPr/>
        <w:sdtContent>
          <w:r w:rsidRPr="00474C5F">
            <w:rPr>
              <w:rStyle w:val="Tekstvantijdelijkeaanduiding"/>
            </w:rPr>
            <w:t>Kies een item.</w:t>
          </w:r>
        </w:sdtContent>
      </w:sdt>
    </w:p>
    <w:p w:rsidR="004F3336" w:rsidRPr="00655558" w:rsidRDefault="004F3336" w:rsidP="004F3336"/>
    <w:p w:rsidR="00427C43" w:rsidRDefault="00427C43" w:rsidP="009903F7"/>
    <w:p w:rsidR="00427C43" w:rsidRDefault="00427C43" w:rsidP="009903F7"/>
    <w:p w:rsidR="00427C43" w:rsidRDefault="00427C43" w:rsidP="00427C43">
      <w:pPr>
        <w:rPr>
          <w:b/>
        </w:rPr>
      </w:pPr>
      <w:r>
        <w:rPr>
          <w:b/>
        </w:rPr>
        <w:t>Door indienen van het formulier bij inschrijving gaat de inschrijver akkoord met de verdeling van de deelgebieden, zoals omschreven in de RAW-raamovereenkomst.</w:t>
      </w:r>
    </w:p>
    <w:p w:rsidR="00427C43" w:rsidRDefault="00427C43" w:rsidP="00427C43">
      <w:pPr>
        <w:rPr>
          <w:b/>
        </w:rPr>
      </w:pPr>
    </w:p>
    <w:sectPr w:rsidR="00427C43" w:rsidSect="00D47047">
      <w:headerReference w:type="default" r:id="rId11"/>
      <w:pgSz w:w="11906" w:h="16838"/>
      <w:pgMar w:top="1440" w:right="1644" w:bottom="709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483" w:rsidRDefault="00EB2483" w:rsidP="00220940">
      <w:pPr>
        <w:spacing w:line="240" w:lineRule="auto"/>
      </w:pPr>
      <w:r>
        <w:separator/>
      </w:r>
    </w:p>
  </w:endnote>
  <w:endnote w:type="continuationSeparator" w:id="0">
    <w:p w:rsidR="00EB2483" w:rsidRDefault="00EB2483" w:rsidP="00220940">
      <w:pPr>
        <w:spacing w:line="240" w:lineRule="auto"/>
      </w:pPr>
      <w:r>
        <w:continuationSeparator/>
      </w:r>
    </w:p>
  </w:endnote>
  <w:endnote w:type="continuationNotice" w:id="1">
    <w:p w:rsidR="00EB2483" w:rsidRDefault="00EB24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483" w:rsidRDefault="00EB2483" w:rsidP="00220940">
      <w:pPr>
        <w:spacing w:line="240" w:lineRule="auto"/>
      </w:pPr>
      <w:r>
        <w:separator/>
      </w:r>
    </w:p>
  </w:footnote>
  <w:footnote w:type="continuationSeparator" w:id="0">
    <w:p w:rsidR="00EB2483" w:rsidRDefault="00EB2483" w:rsidP="00220940">
      <w:pPr>
        <w:spacing w:line="240" w:lineRule="auto"/>
      </w:pPr>
      <w:r>
        <w:continuationSeparator/>
      </w:r>
    </w:p>
  </w:footnote>
  <w:footnote w:type="continuationNotice" w:id="1">
    <w:p w:rsidR="00EB2483" w:rsidRDefault="00EB24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DB" w:rsidRPr="00695307" w:rsidRDefault="001C49DB" w:rsidP="001C49DB">
    <w:pPr>
      <w:pStyle w:val="Koptekst"/>
      <w:rPr>
        <w:sz w:val="18"/>
        <w:szCs w:val="18"/>
      </w:rPr>
    </w:pPr>
    <w:r w:rsidRPr="00695307">
      <w:rPr>
        <w:sz w:val="18"/>
        <w:szCs w:val="18"/>
      </w:rPr>
      <w:t>Gemeente Amsterdam</w:t>
    </w:r>
  </w:p>
  <w:p w:rsidR="001C49DB" w:rsidRPr="00BB7F11" w:rsidRDefault="001C49DB" w:rsidP="001C49DB">
    <w:pPr>
      <w:pStyle w:val="Koptekst"/>
      <w:rPr>
        <w:sz w:val="18"/>
        <w:szCs w:val="18"/>
      </w:rPr>
    </w:pPr>
    <w:r w:rsidRPr="001701EC">
      <w:rPr>
        <w:sz w:val="18"/>
        <w:szCs w:val="18"/>
      </w:rPr>
      <w:t xml:space="preserve">AI </w:t>
    </w:r>
    <w:r w:rsidR="00B04208" w:rsidRPr="00BB7F11">
      <w:rPr>
        <w:sz w:val="18"/>
        <w:szCs w:val="18"/>
      </w:rPr>
      <w:t>202</w:t>
    </w:r>
    <w:r w:rsidR="00BB7F11" w:rsidRPr="00BB7F11">
      <w:rPr>
        <w:sz w:val="18"/>
        <w:szCs w:val="18"/>
      </w:rPr>
      <w:t>2</w:t>
    </w:r>
    <w:r w:rsidR="00B04208" w:rsidRPr="00BB7F11">
      <w:rPr>
        <w:sz w:val="18"/>
        <w:szCs w:val="18"/>
      </w:rPr>
      <w:t>-</w:t>
    </w:r>
    <w:r w:rsidR="000E6543">
      <w:rPr>
        <w:rFonts w:cs="Arial"/>
        <w:sz w:val="18"/>
        <w:szCs w:val="18"/>
      </w:rPr>
      <w:t>0059</w:t>
    </w:r>
    <w:r w:rsidR="000E6543">
      <w:rPr>
        <w:rFonts w:cs="Arial"/>
        <w:sz w:val="18"/>
        <w:szCs w:val="18"/>
      </w:rPr>
      <w:tab/>
    </w:r>
    <w:r w:rsidR="00BB7F11" w:rsidRPr="00BB7F11">
      <w:rPr>
        <w:rFonts w:cs="Arial"/>
        <w:sz w:val="18"/>
        <w:szCs w:val="18"/>
      </w:rPr>
      <w:t xml:space="preserve"> </w:t>
    </w:r>
    <w:r w:rsidR="000E6543" w:rsidRPr="000E6543">
      <w:rPr>
        <w:rFonts w:cs="Arial"/>
        <w:sz w:val="18"/>
        <w:szCs w:val="18"/>
      </w:rPr>
      <w:t xml:space="preserve">RAW-raamovereenkomst </w:t>
    </w:r>
    <w:r w:rsidR="00174438">
      <w:rPr>
        <w:rFonts w:cs="Arial"/>
        <w:sz w:val="18"/>
        <w:szCs w:val="18"/>
      </w:rPr>
      <w:t>Boomonderhoud</w:t>
    </w:r>
    <w:r w:rsidR="000E6543" w:rsidRPr="000E6543">
      <w:rPr>
        <w:rFonts w:cs="Arial"/>
        <w:sz w:val="18"/>
        <w:szCs w:val="18"/>
      </w:rPr>
      <w:t xml:space="preserve"> 2022</w:t>
    </w:r>
  </w:p>
  <w:p w:rsidR="00EA7E49" w:rsidRPr="00220940" w:rsidRDefault="00EA7E49" w:rsidP="00EA7E49">
    <w:pPr>
      <w:pStyle w:val="Koptekst"/>
      <w:rPr>
        <w:sz w:val="18"/>
        <w:szCs w:val="18"/>
      </w:rPr>
    </w:pPr>
    <w:r>
      <w:rPr>
        <w:sz w:val="18"/>
        <w:szCs w:val="18"/>
      </w:rPr>
      <w:t xml:space="preserve">Formulier </w:t>
    </w:r>
    <w:r w:rsidR="001C49DB">
      <w:rPr>
        <w:sz w:val="18"/>
        <w:szCs w:val="18"/>
      </w:rPr>
      <w:t xml:space="preserve"> </w:t>
    </w:r>
    <w:r w:rsidR="00173A14">
      <w:rPr>
        <w:sz w:val="18"/>
        <w:szCs w:val="18"/>
      </w:rPr>
      <w:t xml:space="preserve">Voorkeur </w:t>
    </w:r>
    <w:r w:rsidR="008E6A4B">
      <w:rPr>
        <w:sz w:val="18"/>
        <w:szCs w:val="18"/>
      </w:rPr>
      <w:t>perceel</w:t>
    </w:r>
  </w:p>
  <w:p w:rsidR="00695307" w:rsidRPr="00EA7E49" w:rsidRDefault="00695307" w:rsidP="00EA7E4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D37A4D"/>
    <w:multiLevelType w:val="hybridMultilevel"/>
    <w:tmpl w:val="48DED13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4B3B"/>
    <w:multiLevelType w:val="hybridMultilevel"/>
    <w:tmpl w:val="7F3247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1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70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</w:abstractNum>
  <w:abstractNum w:abstractNumId="3" w15:restartNumberingAfterBreak="0">
    <w:nsid w:val="215020DB"/>
    <w:multiLevelType w:val="hybridMultilevel"/>
    <w:tmpl w:val="E82467E6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13D5AF3"/>
    <w:multiLevelType w:val="hybridMultilevel"/>
    <w:tmpl w:val="D668062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53107B"/>
    <w:multiLevelType w:val="hybridMultilevel"/>
    <w:tmpl w:val="020492D6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1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  <w:num w:numId="24">
    <w:abstractNumId w:val="0"/>
  </w:num>
  <w:num w:numId="25">
    <w:abstractNumId w:val="0"/>
  </w:num>
  <w:num w:numId="26">
    <w:abstractNumId w:val="0"/>
  </w:num>
  <w:num w:numId="27">
    <w:abstractNumId w:val="12"/>
  </w:num>
  <w:num w:numId="28">
    <w:abstractNumId w:val="7"/>
  </w:num>
  <w:num w:numId="29">
    <w:abstractNumId w:val="2"/>
  </w:num>
  <w:num w:numId="30">
    <w:abstractNumId w:val="3"/>
  </w:num>
  <w:num w:numId="31">
    <w:abstractNumId w:val="5"/>
  </w:num>
  <w:num w:numId="3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9F"/>
    <w:rsid w:val="00002288"/>
    <w:rsid w:val="000758F1"/>
    <w:rsid w:val="000A274D"/>
    <w:rsid w:val="000A399A"/>
    <w:rsid w:val="000B46D8"/>
    <w:rsid w:val="000E6543"/>
    <w:rsid w:val="00173A14"/>
    <w:rsid w:val="00174438"/>
    <w:rsid w:val="00177A29"/>
    <w:rsid w:val="001835E0"/>
    <w:rsid w:val="001C2039"/>
    <w:rsid w:val="001C49DB"/>
    <w:rsid w:val="00205007"/>
    <w:rsid w:val="00220940"/>
    <w:rsid w:val="00232499"/>
    <w:rsid w:val="00263524"/>
    <w:rsid w:val="002B5524"/>
    <w:rsid w:val="002C5F98"/>
    <w:rsid w:val="002E152D"/>
    <w:rsid w:val="002E5365"/>
    <w:rsid w:val="003030A9"/>
    <w:rsid w:val="00314396"/>
    <w:rsid w:val="00316245"/>
    <w:rsid w:val="003257E3"/>
    <w:rsid w:val="003259C6"/>
    <w:rsid w:val="00367491"/>
    <w:rsid w:val="00391D8B"/>
    <w:rsid w:val="003B3222"/>
    <w:rsid w:val="003C19FE"/>
    <w:rsid w:val="003C3F8E"/>
    <w:rsid w:val="003E4008"/>
    <w:rsid w:val="003E6499"/>
    <w:rsid w:val="0041618B"/>
    <w:rsid w:val="00424DED"/>
    <w:rsid w:val="00427C43"/>
    <w:rsid w:val="00451B22"/>
    <w:rsid w:val="0045589F"/>
    <w:rsid w:val="00457350"/>
    <w:rsid w:val="00482A4F"/>
    <w:rsid w:val="004B70B6"/>
    <w:rsid w:val="004F3336"/>
    <w:rsid w:val="00527398"/>
    <w:rsid w:val="00532480"/>
    <w:rsid w:val="00554C38"/>
    <w:rsid w:val="00595037"/>
    <w:rsid w:val="00632123"/>
    <w:rsid w:val="00656F3A"/>
    <w:rsid w:val="00664B71"/>
    <w:rsid w:val="00684697"/>
    <w:rsid w:val="00695307"/>
    <w:rsid w:val="006B7047"/>
    <w:rsid w:val="006B77D2"/>
    <w:rsid w:val="006C583D"/>
    <w:rsid w:val="006D3936"/>
    <w:rsid w:val="00781D78"/>
    <w:rsid w:val="007D4F2B"/>
    <w:rsid w:val="008104C5"/>
    <w:rsid w:val="0083415A"/>
    <w:rsid w:val="008402D9"/>
    <w:rsid w:val="0084568B"/>
    <w:rsid w:val="00847FFD"/>
    <w:rsid w:val="0086631D"/>
    <w:rsid w:val="00897847"/>
    <w:rsid w:val="008E6A4B"/>
    <w:rsid w:val="008F22B0"/>
    <w:rsid w:val="009175F9"/>
    <w:rsid w:val="00960029"/>
    <w:rsid w:val="009761CF"/>
    <w:rsid w:val="009903F7"/>
    <w:rsid w:val="009B0D92"/>
    <w:rsid w:val="009B5DFA"/>
    <w:rsid w:val="009D0F01"/>
    <w:rsid w:val="009E4683"/>
    <w:rsid w:val="00A03098"/>
    <w:rsid w:val="00A31F5F"/>
    <w:rsid w:val="00A3732E"/>
    <w:rsid w:val="00A53085"/>
    <w:rsid w:val="00A86DE4"/>
    <w:rsid w:val="00AD6A05"/>
    <w:rsid w:val="00B04208"/>
    <w:rsid w:val="00B578D0"/>
    <w:rsid w:val="00B75600"/>
    <w:rsid w:val="00B77654"/>
    <w:rsid w:val="00BA1AD2"/>
    <w:rsid w:val="00BA787E"/>
    <w:rsid w:val="00BB7F11"/>
    <w:rsid w:val="00BC6441"/>
    <w:rsid w:val="00BD0C39"/>
    <w:rsid w:val="00BE0145"/>
    <w:rsid w:val="00BE1DBE"/>
    <w:rsid w:val="00C51154"/>
    <w:rsid w:val="00CC39EC"/>
    <w:rsid w:val="00CE3D11"/>
    <w:rsid w:val="00D47047"/>
    <w:rsid w:val="00D75033"/>
    <w:rsid w:val="00D835AA"/>
    <w:rsid w:val="00D93CF8"/>
    <w:rsid w:val="00DA034E"/>
    <w:rsid w:val="00DB2406"/>
    <w:rsid w:val="00DD0355"/>
    <w:rsid w:val="00DF0976"/>
    <w:rsid w:val="00E14CF4"/>
    <w:rsid w:val="00E34E09"/>
    <w:rsid w:val="00E50398"/>
    <w:rsid w:val="00E83A32"/>
    <w:rsid w:val="00E97741"/>
    <w:rsid w:val="00EA7E49"/>
    <w:rsid w:val="00EB1492"/>
    <w:rsid w:val="00EB2483"/>
    <w:rsid w:val="00EC0F60"/>
    <w:rsid w:val="00F12F0D"/>
    <w:rsid w:val="00F52535"/>
    <w:rsid w:val="00F80C9F"/>
    <w:rsid w:val="00F95B0C"/>
    <w:rsid w:val="00FD0FAE"/>
    <w:rsid w:val="00FD101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basedOn w:val="Standaardalinea-lettertype"/>
    <w:link w:val="Lijstalinea"/>
    <w:uiPriority w:val="34"/>
    <w:rsid w:val="00D47047"/>
  </w:style>
  <w:style w:type="character" w:styleId="Verwijzingopmerking">
    <w:name w:val="annotation reference"/>
    <w:basedOn w:val="Standaardalinea-lettertype"/>
    <w:rsid w:val="0041618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1618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161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161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1618B"/>
    <w:rPr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semiHidden/>
    <w:unhideWhenUsed/>
    <w:rsid w:val="00002288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02288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002288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BA78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7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110EC5-F4AA-4634-B7C6-FB3D7A484A18}"/>
      </w:docPartPr>
      <w:docPartBody>
        <w:p w:rsidR="00047541" w:rsidRDefault="004A72AA">
          <w:r w:rsidRPr="00474C5F">
            <w:rPr>
              <w:rStyle w:val="Tekstvantijdelijkeaanduiding"/>
            </w:rPr>
            <w:t>Kies een item.</w:t>
          </w:r>
        </w:p>
      </w:docPartBody>
    </w:docPart>
    <w:docPart>
      <w:docPartPr>
        <w:name w:val="8E801E6B40864BBABC8D8D120C00489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5F6B3F-A375-47F2-A610-69A084B0AAEB}"/>
      </w:docPartPr>
      <w:docPartBody>
        <w:p w:rsidR="00047541" w:rsidRDefault="004A72AA" w:rsidP="004A72AA">
          <w:pPr>
            <w:pStyle w:val="8E801E6B40864BBABC8D8D120C00489C"/>
          </w:pPr>
          <w:r w:rsidRPr="00474C5F">
            <w:rPr>
              <w:rStyle w:val="Tekstvantijdelijkeaanduiding"/>
            </w:rPr>
            <w:t>Kies een item.</w:t>
          </w:r>
        </w:p>
      </w:docPartBody>
    </w:docPart>
    <w:docPart>
      <w:docPartPr>
        <w:name w:val="FF42B69EFE0342489EC707477F310D2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9A224AA-45E6-43ED-97A6-AF7A795D2ED4}"/>
      </w:docPartPr>
      <w:docPartBody>
        <w:p w:rsidR="00047541" w:rsidRDefault="004A72AA" w:rsidP="004A72AA">
          <w:pPr>
            <w:pStyle w:val="FF42B69EFE0342489EC707477F310D2F"/>
          </w:pPr>
          <w:r w:rsidRPr="00474C5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2AA"/>
    <w:rsid w:val="00047541"/>
    <w:rsid w:val="004A72AA"/>
    <w:rsid w:val="008C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A72AA"/>
    <w:rPr>
      <w:color w:val="808080"/>
    </w:rPr>
  </w:style>
  <w:style w:type="paragraph" w:customStyle="1" w:styleId="8E801E6B40864BBABC8D8D120C00489C">
    <w:name w:val="8E801E6B40864BBABC8D8D120C00489C"/>
    <w:rsid w:val="004A72AA"/>
  </w:style>
  <w:style w:type="paragraph" w:customStyle="1" w:styleId="FF42B69EFE0342489EC707477F310D2F">
    <w:name w:val="FF42B69EFE0342489EC707477F310D2F"/>
    <w:rsid w:val="004A7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10" ma:contentTypeDescription="Een nieuw document maken." ma:contentTypeScope="" ma:versionID="49840309453b6dc7ceeae3d3a2f895e8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fb04047647d74f664a88fd18377fa7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880FD-AB91-4761-B40A-CD1B3E1F7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C5B6CF-EAEB-420B-AB36-3E3A10EFA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90399-9537-4EBD-A5DB-2E5BCC7014BD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336c83c6-d547-46d2-a51c-794b590123b4"/>
    <ds:schemaRef ds:uri="b0b91283-e37b-4c41-afed-e3b5d37a7a3a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427DE0-4FB0-407D-8E2D-BE9518E7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613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2022-04-12T07:02:00Z</dcterms:created>
  <dcterms:modified xsi:type="dcterms:W3CDTF">2022-04-12T07:02:00Z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60</vt:lpwstr>
  </property>
  <property fmtid="{D5CDD505-2E9C-101B-9397-08002B2CF9AE}" pid="3" name="ContentTypeId">
    <vt:lpwstr>0x0101002A503B67A992AF49B6D78667B687D116</vt:lpwstr>
  </property>
  <property fmtid="{D5CDD505-2E9C-101B-9397-08002B2CF9AE}" pid="4" name="AuthorIds_UIVersion_1024">
    <vt:lpwstr>22</vt:lpwstr>
  </property>
</Properties>
</file>